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49830971" name="b174b200-c600-11f0-8934-ffdc73f659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9571983" name="b174b200-c600-11f0-8934-ffdc73f6598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27594537" name="13c17d80-c601-11f0-8934-ffdc73f659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5489853" name="13c17d80-c601-11f0-8934-ffdc73f6598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/ Garderobe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91783174" name="3c156f30-c601-11f0-8934-ffdc73f659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2504827" name="3c156f30-c601-11f0-8934-ffdc73f6598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/ Garderobe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61415061" name="61369780-c601-11f0-8934-ffdc73f659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8848524" name="61369780-c601-11f0-8934-ffdc73f6598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 Sitzungszimmer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56569248" name="def6f980-c601-11f0-8934-ffdc73f659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6669992" name="def6f980-c601-11f0-8934-ffdc73f6598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 Sitzungszimmer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0987606" name="e93f9d60-c602-11f0-8934-ffdc73f659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5692532" name="e93f9d60-c602-11f0-8934-ffdc73f6598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 - 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0615301" name="9cd435c0-c603-11f0-8934-ffdc73f659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4320296" name="9cd435c0-c603-11f0-8934-ffdc73f6598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11008155" name="b6fab2d0-c603-11f0-8934-ffdc73f659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2589504" name="b6fab2d0-c603-11f0-8934-ffdc73f6598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Bürgli Süd Riedenerstrasse 35, 8304 Wallisellen </w:t>
          </w:r>
        </w:p>
        <w:p>
          <w:pPr>
            <w:spacing w:before="0" w:after="0"/>
          </w:pPr>
          <w:r>
            <w:t>598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